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6AFA" w14:textId="41EB6482" w:rsidR="009122D8" w:rsidRPr="002E02F0" w:rsidRDefault="002E02F0">
      <w:pPr>
        <w:jc w:val="center"/>
      </w:pPr>
      <w:r>
        <w:rPr>
          <w:b/>
          <w:sz w:val="20"/>
        </w:rPr>
        <w:t>ISTOTNE POSTANOWIENIA UMOWNE</w:t>
      </w:r>
    </w:p>
    <w:p w14:paraId="10175917" w14:textId="77777777" w:rsidR="009122D8" w:rsidRPr="002E02F0" w:rsidRDefault="009122D8"/>
    <w:p w14:paraId="6AC17F40" w14:textId="77777777" w:rsidR="009122D8" w:rsidRPr="002E02F0" w:rsidRDefault="002E02F0">
      <w:r w:rsidRPr="002E02F0">
        <w:rPr>
          <w:b/>
          <w:sz w:val="20"/>
        </w:rPr>
        <w:t>§ 1 Przedmiot umowy</w:t>
      </w:r>
    </w:p>
    <w:p w14:paraId="1C3BA76C" w14:textId="3FFB3229" w:rsidR="009122D8" w:rsidRDefault="002E02F0" w:rsidP="002E02F0">
      <w:pPr>
        <w:spacing w:after="0"/>
        <w:rPr>
          <w:sz w:val="20"/>
        </w:rPr>
      </w:pPr>
      <w:r w:rsidRPr="002E02F0">
        <w:rPr>
          <w:sz w:val="20"/>
        </w:rPr>
        <w:t xml:space="preserve">1. </w:t>
      </w:r>
      <w:r w:rsidRPr="00D209B8">
        <w:rPr>
          <w:sz w:val="20"/>
        </w:rPr>
        <w:t xml:space="preserve">Przedmiotem umowy </w:t>
      </w:r>
      <w:bookmarkStart w:id="0" w:name="_Hlk223610649"/>
      <w:r w:rsidR="00CB714D" w:rsidRPr="00D209B8">
        <w:rPr>
          <w:sz w:val="20"/>
        </w:rPr>
        <w:t xml:space="preserve">jest </w:t>
      </w:r>
      <w:bookmarkEnd w:id="0"/>
      <w:r w:rsidR="008E75B4" w:rsidRPr="00D209B8">
        <w:rPr>
          <w:sz w:val="20"/>
        </w:rPr>
        <w:t>dostawa wraz z</w:t>
      </w:r>
      <w:r w:rsidR="00D209B8" w:rsidRPr="00D209B8">
        <w:rPr>
          <w:sz w:val="20"/>
        </w:rPr>
        <w:t xml:space="preserve"> instalacją oprogramowania i </w:t>
      </w:r>
      <w:r w:rsidR="008E75B4" w:rsidRPr="00D209B8">
        <w:rPr>
          <w:sz w:val="20"/>
        </w:rPr>
        <w:t xml:space="preserve">montażem </w:t>
      </w:r>
      <w:r w:rsidR="00D209B8" w:rsidRPr="00D209B8">
        <w:rPr>
          <w:sz w:val="20"/>
        </w:rPr>
        <w:t>serwera wraz z 2 monitorami przemysłowymi, systemem operacyjnym, zasilaczem awaryjnym i zewnętrzną macierzą danych</w:t>
      </w:r>
      <w:r w:rsidRPr="002E02F0">
        <w:rPr>
          <w:sz w:val="20"/>
        </w:rPr>
        <w:t>.</w:t>
      </w:r>
      <w:r w:rsidRPr="002E02F0">
        <w:rPr>
          <w:sz w:val="20"/>
        </w:rPr>
        <w:br/>
        <w:t xml:space="preserve">2. Szczegółowy zakres prac </w:t>
      </w:r>
      <w:r>
        <w:rPr>
          <w:sz w:val="20"/>
        </w:rPr>
        <w:t>opisany został w szczegółowym opisie przedmiotu zamówienia stanowiącym załącznik do umowy.</w:t>
      </w:r>
    </w:p>
    <w:p w14:paraId="28CC8ACB" w14:textId="77777777" w:rsidR="002E02F0" w:rsidRPr="002E02F0" w:rsidRDefault="002E02F0" w:rsidP="002E02F0">
      <w:pPr>
        <w:spacing w:after="0"/>
      </w:pPr>
    </w:p>
    <w:p w14:paraId="101085BA" w14:textId="77777777" w:rsidR="009122D8" w:rsidRPr="002E02F0" w:rsidRDefault="002E02F0">
      <w:r w:rsidRPr="002E02F0">
        <w:rPr>
          <w:b/>
          <w:sz w:val="20"/>
        </w:rPr>
        <w:t>§ 2 Termin wykonania</w:t>
      </w:r>
    </w:p>
    <w:p w14:paraId="64E6EC5C" w14:textId="77777777" w:rsidR="009122D8" w:rsidRPr="002E02F0" w:rsidRDefault="002E02F0">
      <w:r w:rsidRPr="002E02F0">
        <w:rPr>
          <w:sz w:val="20"/>
        </w:rPr>
        <w:t>Wykonawca zobowiązuje się wykonać prace objęte niniejszą umową w terminie _______________ dni od daty podpisania umowy.</w:t>
      </w:r>
    </w:p>
    <w:p w14:paraId="36F66029" w14:textId="77777777" w:rsidR="009122D8" w:rsidRPr="002E02F0" w:rsidRDefault="002E02F0">
      <w:r w:rsidRPr="002E02F0">
        <w:rPr>
          <w:b/>
          <w:sz w:val="20"/>
        </w:rPr>
        <w:t>§ 3 Wynagrodzenie i warunki płatności</w:t>
      </w:r>
    </w:p>
    <w:p w14:paraId="24D3D658" w14:textId="77777777" w:rsidR="009122D8" w:rsidRPr="002E02F0" w:rsidRDefault="002E02F0">
      <w:r w:rsidRPr="002E02F0">
        <w:rPr>
          <w:sz w:val="20"/>
        </w:rPr>
        <w:t>1. Całkowite wynagrodzenie za wykonanie przedmiotu umowy wynosi ___________________ PLN netto.</w:t>
      </w:r>
      <w:r w:rsidRPr="002E02F0">
        <w:rPr>
          <w:sz w:val="20"/>
        </w:rPr>
        <w:br/>
        <w:t>2. Do kwoty netto zostanie doliczony podatek VAT zgodnie z obowiązującymi przepisami.</w:t>
      </w:r>
      <w:r w:rsidRPr="002E02F0">
        <w:rPr>
          <w:sz w:val="20"/>
        </w:rPr>
        <w:br/>
        <w:t>3. Płatność nastąpi na podstawie faktury wystawionej przez Wykonawcę w terminie ______________ dni od daty otrzymania faktury.</w:t>
      </w:r>
    </w:p>
    <w:p w14:paraId="4714E6BB" w14:textId="77777777" w:rsidR="009122D8" w:rsidRPr="002E02F0" w:rsidRDefault="002E02F0">
      <w:r w:rsidRPr="002E02F0">
        <w:rPr>
          <w:b/>
          <w:sz w:val="20"/>
        </w:rPr>
        <w:t>§ 4 Obowiązki Zamawiającego</w:t>
      </w:r>
    </w:p>
    <w:p w14:paraId="07E45EA4" w14:textId="77777777" w:rsidR="009122D8" w:rsidRPr="002E02F0" w:rsidRDefault="002E02F0">
      <w:r w:rsidRPr="002E02F0">
        <w:rPr>
          <w:sz w:val="20"/>
        </w:rPr>
        <w:t>1. Zamawiający zobowiązuje się do zapewnienia dostępu do miejsca wykonywania prac.</w:t>
      </w:r>
      <w:r w:rsidRPr="002E02F0">
        <w:rPr>
          <w:sz w:val="20"/>
        </w:rPr>
        <w:br/>
        <w:t>2. Zamawiający dostarczy niezbędne informacje i dokumentację techniczną potrzebną do wykonania instalacji.</w:t>
      </w:r>
    </w:p>
    <w:p w14:paraId="6E645D6B" w14:textId="77777777" w:rsidR="009122D8" w:rsidRPr="002E02F0" w:rsidRDefault="002E02F0">
      <w:r w:rsidRPr="002E02F0">
        <w:rPr>
          <w:b/>
          <w:sz w:val="20"/>
        </w:rPr>
        <w:t>§ 5 Obowiązki Wykonawcy</w:t>
      </w:r>
    </w:p>
    <w:p w14:paraId="1B60C783" w14:textId="71CBFEAE" w:rsidR="009122D8" w:rsidRPr="002E02F0" w:rsidRDefault="002E02F0">
      <w:r w:rsidRPr="002E02F0">
        <w:rPr>
          <w:sz w:val="20"/>
        </w:rPr>
        <w:t>1. Wykonawca zobowiązuje się wykonać prace zgodnie z obowiązującymi normami i przepisami prawa</w:t>
      </w:r>
      <w:r>
        <w:rPr>
          <w:sz w:val="20"/>
        </w:rPr>
        <w:t>, zgodnie z zaleceniami Zamawiającego i jego przedstawiciela</w:t>
      </w:r>
      <w:r w:rsidRPr="002E02F0">
        <w:rPr>
          <w:sz w:val="20"/>
        </w:rPr>
        <w:t>.</w:t>
      </w:r>
      <w:r w:rsidRPr="002E02F0">
        <w:rPr>
          <w:sz w:val="20"/>
        </w:rPr>
        <w:br/>
        <w:t>2. Wykonawca zapewni materiały i sprzęt o odpowiedniej jakości.</w:t>
      </w:r>
      <w:r w:rsidRPr="002E02F0">
        <w:rPr>
          <w:sz w:val="20"/>
        </w:rPr>
        <w:br/>
        <w:t>3. Wykonawca wykona pomiary i testy oraz przekaże dokumentację powykonawczą.</w:t>
      </w:r>
    </w:p>
    <w:p w14:paraId="2E5BF1F3" w14:textId="77777777" w:rsidR="009122D8" w:rsidRPr="002E02F0" w:rsidRDefault="002E02F0">
      <w:r w:rsidRPr="002E02F0">
        <w:rPr>
          <w:b/>
          <w:sz w:val="20"/>
        </w:rPr>
        <w:t>§ 6 Odpowiedzialność i gwarancja</w:t>
      </w:r>
    </w:p>
    <w:p w14:paraId="185DD551" w14:textId="4EE88B22" w:rsidR="009122D8" w:rsidRPr="002E02F0" w:rsidRDefault="002E02F0">
      <w:r w:rsidRPr="002E02F0">
        <w:rPr>
          <w:sz w:val="20"/>
        </w:rPr>
        <w:t xml:space="preserve">1. Wykonawca udziela gwarancji na wykonane prace na okres </w:t>
      </w:r>
      <w:r>
        <w:rPr>
          <w:sz w:val="20"/>
        </w:rPr>
        <w:t xml:space="preserve">min. 24 </w:t>
      </w:r>
      <w:r w:rsidRPr="002E02F0">
        <w:rPr>
          <w:sz w:val="20"/>
        </w:rPr>
        <w:t xml:space="preserve"> miesięcy od dnia odbioru.</w:t>
      </w:r>
      <w:r w:rsidRPr="002E02F0">
        <w:rPr>
          <w:sz w:val="20"/>
        </w:rPr>
        <w:br/>
        <w:t>2. Wykonawca ponosi odpowiedzialność za wady fizyczne i prawne wykonanej instalacji zgodnie z przepisami Kodeksu Cywilnego.</w:t>
      </w:r>
    </w:p>
    <w:p w14:paraId="75AA0D4D" w14:textId="77777777" w:rsidR="009122D8" w:rsidRPr="002E02F0" w:rsidRDefault="002E02F0">
      <w:r w:rsidRPr="002E02F0">
        <w:rPr>
          <w:b/>
          <w:sz w:val="20"/>
        </w:rPr>
        <w:t>§ 7 Rozwiązanie umowy</w:t>
      </w:r>
    </w:p>
    <w:p w14:paraId="17CD4C8B" w14:textId="77777777" w:rsidR="009122D8" w:rsidRPr="002E02F0" w:rsidRDefault="002E02F0">
      <w:r w:rsidRPr="002E02F0">
        <w:rPr>
          <w:sz w:val="20"/>
        </w:rPr>
        <w:t>Umowa może zostać rozwiązana za porozumieniem stron lub z zachowaniem 14-dniowego okresu wypowiedzenia przez każdą ze stron.</w:t>
      </w:r>
    </w:p>
    <w:p w14:paraId="688B3889" w14:textId="77777777" w:rsidR="009122D8" w:rsidRPr="002E02F0" w:rsidRDefault="002E02F0">
      <w:r w:rsidRPr="002E02F0">
        <w:rPr>
          <w:b/>
          <w:sz w:val="20"/>
        </w:rPr>
        <w:t>§ 8 Postanowienia końcowe</w:t>
      </w:r>
    </w:p>
    <w:p w14:paraId="4004DCD3" w14:textId="77777777" w:rsidR="009122D8" w:rsidRPr="002E02F0" w:rsidRDefault="002E02F0">
      <w:r w:rsidRPr="002E02F0">
        <w:rPr>
          <w:sz w:val="20"/>
        </w:rPr>
        <w:t>1. W sprawach nieuregulowanych niniejszą umową mają zastosowanie przepisy Kodeksu Cywilnego.</w:t>
      </w:r>
      <w:r w:rsidRPr="002E02F0">
        <w:rPr>
          <w:sz w:val="20"/>
        </w:rPr>
        <w:br/>
        <w:t>2. Spory wynikłe z niniejszej umowy będą rozstrzygane przez sąd właściwy miejscowo dla Zamawiającego.</w:t>
      </w:r>
      <w:r w:rsidRPr="002E02F0">
        <w:rPr>
          <w:sz w:val="20"/>
        </w:rPr>
        <w:br/>
        <w:t>3. Umowa została sporządzona w dwóch jednobrzmiących egzemplarzach, po jednym dla każdej ze stron.</w:t>
      </w:r>
    </w:p>
    <w:p w14:paraId="15986A90" w14:textId="77777777" w:rsidR="009122D8" w:rsidRPr="002E02F0" w:rsidRDefault="009122D8"/>
    <w:p w14:paraId="133CDCF9" w14:textId="77777777" w:rsidR="009122D8" w:rsidRPr="002E02F0" w:rsidRDefault="009122D8"/>
    <w:p w14:paraId="17A9027D" w14:textId="77777777" w:rsidR="009122D8" w:rsidRPr="002E02F0" w:rsidRDefault="009122D8"/>
    <w:p w14:paraId="49D13074" w14:textId="77777777" w:rsidR="009122D8" w:rsidRPr="002E02F0" w:rsidRDefault="009122D8"/>
    <w:p w14:paraId="4D06D7C7" w14:textId="104FD4BD" w:rsidR="009122D8" w:rsidRPr="002E02F0" w:rsidRDefault="009122D8"/>
    <w:sectPr w:rsidR="009122D8" w:rsidRPr="002E02F0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7150069">
    <w:abstractNumId w:val="8"/>
  </w:num>
  <w:num w:numId="2" w16cid:durableId="2025789867">
    <w:abstractNumId w:val="6"/>
  </w:num>
  <w:num w:numId="3" w16cid:durableId="1597636803">
    <w:abstractNumId w:val="5"/>
  </w:num>
  <w:num w:numId="4" w16cid:durableId="1198084998">
    <w:abstractNumId w:val="4"/>
  </w:num>
  <w:num w:numId="5" w16cid:durableId="1203783562">
    <w:abstractNumId w:val="7"/>
  </w:num>
  <w:num w:numId="6" w16cid:durableId="570428345">
    <w:abstractNumId w:val="3"/>
  </w:num>
  <w:num w:numId="7" w16cid:durableId="2045250821">
    <w:abstractNumId w:val="2"/>
  </w:num>
  <w:num w:numId="8" w16cid:durableId="1003358940">
    <w:abstractNumId w:val="1"/>
  </w:num>
  <w:num w:numId="9" w16cid:durableId="1974946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A541A"/>
    <w:rsid w:val="002E02F0"/>
    <w:rsid w:val="00326F90"/>
    <w:rsid w:val="0062375E"/>
    <w:rsid w:val="006D335E"/>
    <w:rsid w:val="008C31C4"/>
    <w:rsid w:val="008E75B4"/>
    <w:rsid w:val="009122D8"/>
    <w:rsid w:val="00A422E2"/>
    <w:rsid w:val="00AA1D8D"/>
    <w:rsid w:val="00B47730"/>
    <w:rsid w:val="00B75847"/>
    <w:rsid w:val="00CB0664"/>
    <w:rsid w:val="00CB714D"/>
    <w:rsid w:val="00D209B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62A1B"/>
  <w14:defaultImageDpi w14:val="300"/>
  <w15:docId w15:val="{8755B31A-CD8E-4058-B85A-C849656C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Paulina Wojtuś</cp:lastModifiedBy>
  <cp:revision>6</cp:revision>
  <dcterms:created xsi:type="dcterms:W3CDTF">2026-03-06T07:29:00Z</dcterms:created>
  <dcterms:modified xsi:type="dcterms:W3CDTF">2026-03-11T14:36:00Z</dcterms:modified>
  <cp:category/>
</cp:coreProperties>
</file>